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9063973" name="019e170f-dd59-7c89-aeee-58243ea6c5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0122899" name="019e170f-dd59-7c89-aeee-58243ea6c52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7636501" name="019e1729-abcd-7412-b998-2038aa1465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3379093" name="019e1729-abcd-7412-b998-2038aa14653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41068694" name="019e1711-7d65-7c81-9b21-4bdad8dab5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4572169" name="019e1711-7d65-7c81-9b21-4bdad8dab5c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65379867" name="019e1712-beea-76e1-973d-1d5f277279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037557" name="019e1712-beea-76e1-973d-1d5f277279a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49752290" name="019e1717-c52c-71d1-bf0f-6bfb357a2c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6006891" name="019e1717-c52c-71d1-bf0f-6bfb357a2c4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3691118" name="019e1713-e41c-763a-b22e-17abd8b162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2648543" name="019e1713-e41c-763a-b22e-17abd8b1629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10001208" name="019e1719-4b06-741a-b58f-42ccde68dc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1135029" name="019e1719-4b06-741a-b58f-42ccde68dc5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EG-OG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Gelblicher 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78603449" name="019e1720-200b-76f9-a823-dcdddf7ed0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4625560" name="019e1720-200b-76f9-a823-dcdddf7ed01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Gelblicher 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29851799" name="019e172b-57bc-7581-be01-3e093a3176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9781838" name="019e172b-57bc-7581-be01-3e093a31761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16523852" name="019e172a-5443-7da4-9887-45e3393bdf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9838934" name="019e172a-5443-7da4-9887-45e3393bdf5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Bauerngasse 8, 8872 Weesen</w:t>
          </w:r>
        </w:p>
        <w:p>
          <w:pPr>
            <w:spacing w:before="0" w:after="0"/>
          </w:pPr>
          <w:r>
            <w:t>DN 881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